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AAB6B" w14:textId="50A66687" w:rsidR="007A74F9" w:rsidRPr="007A74F9" w:rsidRDefault="007A74F9" w:rsidP="007A74F9">
      <w:pPr>
        <w:spacing w:after="0"/>
        <w:jc w:val="both"/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</w:pPr>
      <w:r w:rsidRPr="007A74F9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>ZP/</w:t>
      </w:r>
      <w:r w:rsidR="004F3C0B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>3</w:t>
      </w:r>
      <w:r w:rsidRPr="007A74F9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>/202</w:t>
      </w:r>
      <w:r w:rsidR="001D64DD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>6</w:t>
      </w:r>
      <w:r w:rsidRPr="007A74F9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</w:p>
    <w:p w14:paraId="0C4F1665" w14:textId="5821F744" w:rsidR="007A74F9" w:rsidRDefault="007A74F9" w:rsidP="007A74F9">
      <w:pPr>
        <w:spacing w:after="0"/>
        <w:jc w:val="both"/>
        <w:rPr>
          <w:rFonts w:ascii="Arial" w:eastAsia="Times New Roman" w:hAnsi="Arial" w:cs="Arial"/>
          <w:b/>
          <w:bCs/>
          <w:kern w:val="2"/>
          <w:sz w:val="24"/>
          <w:szCs w:val="24"/>
          <w:lang w:val="pl-PL" w:eastAsia="ar-SA"/>
        </w:rPr>
      </w:pPr>
      <w:r w:rsidRPr="007A74F9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 xml:space="preserve">Postępowanie o udzielenie zamówienia publicznego w ramach projektu pn.: </w:t>
      </w:r>
      <w:r w:rsidR="001D64DD" w:rsidRPr="001D64DD">
        <w:rPr>
          <w:rFonts w:ascii="Arial" w:eastAsia="Times New Roman" w:hAnsi="Arial" w:cs="Arial"/>
          <w:b/>
          <w:bCs/>
          <w:kern w:val="2"/>
          <w:sz w:val="24"/>
          <w:szCs w:val="24"/>
          <w:lang w:val="pl-PL" w:eastAsia="ar-SA"/>
        </w:rPr>
        <w:t>„Rozbudowa instalacji biologicznego przetwarzania odpadów biodegradowalnych selektywnie zebranych, w m. Ruda k/Wielunia” w zakresie realizacji zadania - zakup i dostawa sprzętu mobilnego – rozdrabniacza mobilnego”</w:t>
      </w:r>
    </w:p>
    <w:p w14:paraId="1A87D933" w14:textId="77777777" w:rsidR="00B07B76" w:rsidRDefault="00B07B76" w:rsidP="007A74F9">
      <w:pPr>
        <w:spacing w:after="0"/>
        <w:jc w:val="both"/>
        <w:rPr>
          <w:rFonts w:ascii="Arial" w:eastAsia="Times New Roman" w:hAnsi="Arial" w:cs="Arial"/>
          <w:b/>
          <w:bCs/>
          <w:kern w:val="2"/>
          <w:sz w:val="24"/>
          <w:szCs w:val="24"/>
          <w:lang w:val="pl-PL" w:eastAsia="ar-SA"/>
        </w:rPr>
      </w:pPr>
    </w:p>
    <w:p w14:paraId="55C2F39A" w14:textId="77777777" w:rsidR="00B07B76" w:rsidRPr="00626712" w:rsidRDefault="00B07B76" w:rsidP="00B07B76">
      <w:pPr>
        <w:spacing w:after="120" w:line="360" w:lineRule="auto"/>
        <w:jc w:val="center"/>
        <w:rPr>
          <w:rFonts w:ascii="Arial" w:eastAsia="Calibri" w:hAnsi="Arial" w:cs="Arial"/>
          <w:bCs/>
          <w:color w:val="000000"/>
          <w:sz w:val="24"/>
          <w:szCs w:val="24"/>
          <w:shd w:val="clear" w:color="auto" w:fill="FFFFFF"/>
          <w:lang w:val="pl-PL"/>
        </w:rPr>
      </w:pPr>
      <w:r w:rsidRPr="00626712">
        <w:rPr>
          <w:rFonts w:ascii="Arial" w:eastAsia="Calibri" w:hAnsi="Arial" w:cs="Arial"/>
          <w:bCs/>
          <w:sz w:val="24"/>
          <w:szCs w:val="24"/>
          <w:lang w:val="pl-PL"/>
        </w:rPr>
        <w:t>Program współfinansowany ze środków Europejskiego Funduszu Rozwoju Regionalnego w ramach programu regionalnego Fundusze Europejskie dla Łódzkiego 2021 – 2027</w:t>
      </w:r>
      <w:r w:rsidRPr="00626712">
        <w:rPr>
          <w:rFonts w:ascii="Arial" w:eastAsia="Calibri" w:hAnsi="Arial" w:cs="Arial"/>
          <w:bCs/>
          <w:color w:val="000000"/>
          <w:sz w:val="24"/>
          <w:szCs w:val="24"/>
          <w:shd w:val="clear" w:color="auto" w:fill="FFFFFF"/>
          <w:lang w:val="pl-PL"/>
        </w:rPr>
        <w:t xml:space="preserve">, </w:t>
      </w:r>
      <w:r w:rsidRPr="00626712">
        <w:rPr>
          <w:rFonts w:ascii="Arial" w:eastAsia="Calibri" w:hAnsi="Arial" w:cs="Arial"/>
          <w:bCs/>
          <w:sz w:val="24"/>
          <w:szCs w:val="24"/>
          <w:lang w:val="pl-PL"/>
        </w:rPr>
        <w:t xml:space="preserve"> umowa nr FELD.02.13-IZ.00-0008/24-00</w:t>
      </w:r>
    </w:p>
    <w:p w14:paraId="0560AEE4" w14:textId="77777777" w:rsidR="00B07B76" w:rsidRPr="007A74F9" w:rsidRDefault="00B07B76" w:rsidP="007A74F9">
      <w:pPr>
        <w:spacing w:after="0"/>
        <w:jc w:val="both"/>
        <w:rPr>
          <w:rFonts w:ascii="Arial" w:eastAsia="Times New Roman" w:hAnsi="Arial" w:cs="Arial"/>
          <w:bCs/>
          <w:kern w:val="2"/>
          <w:sz w:val="24"/>
          <w:szCs w:val="24"/>
          <w:lang w:val="pl-PL" w:eastAsia="ar-SA"/>
        </w:rPr>
      </w:pPr>
    </w:p>
    <w:p w14:paraId="511AD118" w14:textId="6BD6F409" w:rsidR="007A74F9" w:rsidRPr="007A74F9" w:rsidRDefault="007A74F9" w:rsidP="007A74F9">
      <w:pPr>
        <w:spacing w:after="0"/>
        <w:jc w:val="both"/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</w:pPr>
      <w:r w:rsidRPr="007A74F9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7A74F9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7A74F9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7A74F9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7A74F9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7A74F9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7A74F9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7A74F9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7A74F9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  <w:t xml:space="preserve">Załącznik nr </w:t>
      </w:r>
      <w:r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>5</w:t>
      </w:r>
      <w:r w:rsidRPr="007A74F9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 xml:space="preserve"> do SWZ</w:t>
      </w:r>
    </w:p>
    <w:p w14:paraId="079B4E29" w14:textId="77777777" w:rsidR="007A74F9" w:rsidRPr="007A74F9" w:rsidRDefault="007A74F9" w:rsidP="007A74F9">
      <w:pPr>
        <w:spacing w:after="0"/>
        <w:jc w:val="both"/>
        <w:rPr>
          <w:rFonts w:ascii="Arial" w:eastAsia="Calibri" w:hAnsi="Arial" w:cs="Arial"/>
          <w:b/>
          <w:bCs/>
          <w:sz w:val="24"/>
          <w:szCs w:val="24"/>
          <w:lang w:val="pl-PL"/>
        </w:rPr>
      </w:pPr>
    </w:p>
    <w:p w14:paraId="6C122587" w14:textId="77777777" w:rsidR="007A74F9" w:rsidRPr="007A74F9" w:rsidRDefault="007A74F9" w:rsidP="007A74F9">
      <w:pPr>
        <w:spacing w:after="0"/>
        <w:jc w:val="right"/>
        <w:rPr>
          <w:rFonts w:ascii="Arial" w:eastAsia="Calibri" w:hAnsi="Arial" w:cs="Arial"/>
          <w:sz w:val="24"/>
          <w:szCs w:val="24"/>
          <w:lang w:val="pl-PL"/>
        </w:rPr>
      </w:pPr>
      <w:r w:rsidRPr="007A74F9">
        <w:rPr>
          <w:noProof/>
          <w:lang w:val="pl-PL"/>
        </w:rPr>
        <w:drawing>
          <wp:inline distT="0" distB="0" distL="0" distR="0" wp14:anchorId="3E0B1C96" wp14:editId="4B54740B">
            <wp:extent cx="5760720" cy="731520"/>
            <wp:effectExtent l="0" t="0" r="0" b="0"/>
            <wp:docPr id="76901102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69373" w14:textId="305CF801" w:rsidR="007A74F9" w:rsidRPr="007A74F9" w:rsidRDefault="007A74F9" w:rsidP="007A74F9">
      <w:pPr>
        <w:spacing w:after="0"/>
        <w:jc w:val="right"/>
        <w:rPr>
          <w:rFonts w:ascii="Arial" w:eastAsia="Calibri" w:hAnsi="Arial" w:cs="Arial"/>
          <w:iCs/>
          <w:sz w:val="24"/>
          <w:szCs w:val="24"/>
          <w:lang w:val="pl-PL"/>
        </w:rPr>
      </w:pPr>
      <w:r w:rsidRPr="007A74F9">
        <w:rPr>
          <w:rFonts w:ascii="Arial" w:eastAsia="Calibri" w:hAnsi="Arial" w:cs="Arial"/>
          <w:sz w:val="24"/>
          <w:szCs w:val="24"/>
          <w:lang w:val="pl-PL"/>
        </w:rPr>
        <w:tab/>
      </w:r>
    </w:p>
    <w:p w14:paraId="3BC3495E" w14:textId="77777777" w:rsidR="007A74F9" w:rsidRPr="007A74F9" w:rsidRDefault="007A74F9" w:rsidP="007A74F9">
      <w:pPr>
        <w:tabs>
          <w:tab w:val="left" w:pos="708"/>
        </w:tabs>
        <w:spacing w:after="0"/>
        <w:jc w:val="center"/>
        <w:rPr>
          <w:rFonts w:ascii="Arial" w:eastAsia="Calibri" w:hAnsi="Arial" w:cs="Arial"/>
          <w:sz w:val="24"/>
          <w:szCs w:val="24"/>
          <w:lang w:val="pl-PL"/>
        </w:rPr>
      </w:pPr>
      <w:r w:rsidRPr="007A74F9">
        <w:rPr>
          <w:rFonts w:ascii="Arial" w:eastAsia="Calibri" w:hAnsi="Arial" w:cs="Arial"/>
          <w:b/>
          <w:sz w:val="24"/>
          <w:szCs w:val="24"/>
          <w:lang w:val="pl-PL"/>
        </w:rPr>
        <w:t>OŚWIADCZENIE WYKONAWCY</w:t>
      </w:r>
    </w:p>
    <w:p w14:paraId="4DE26387" w14:textId="77777777" w:rsidR="007A74F9" w:rsidRPr="007A74F9" w:rsidRDefault="007A74F9" w:rsidP="007A74F9">
      <w:pPr>
        <w:spacing w:after="0"/>
        <w:jc w:val="center"/>
        <w:rPr>
          <w:rFonts w:ascii="Arial" w:eastAsia="Calibri" w:hAnsi="Arial" w:cs="Arial"/>
          <w:sz w:val="24"/>
          <w:szCs w:val="24"/>
          <w:lang w:val="pl-PL"/>
        </w:rPr>
      </w:pPr>
      <w:r w:rsidRPr="007A74F9">
        <w:rPr>
          <w:rFonts w:ascii="Arial" w:eastAsia="Calibri" w:hAnsi="Arial" w:cs="Arial"/>
          <w:sz w:val="24"/>
          <w:szCs w:val="24"/>
          <w:lang w:val="pl-PL"/>
        </w:rPr>
        <w:t>w  trybie art. 108 ust. 1 pkt 5 ustawy Prawo zamówień publicznych</w:t>
      </w:r>
    </w:p>
    <w:p w14:paraId="01111DB8" w14:textId="77777777" w:rsidR="007A74F9" w:rsidRPr="007A74F9" w:rsidRDefault="007A74F9" w:rsidP="007A74F9">
      <w:pPr>
        <w:spacing w:after="0"/>
        <w:jc w:val="center"/>
        <w:rPr>
          <w:rFonts w:ascii="Arial" w:eastAsia="Calibri" w:hAnsi="Arial" w:cs="Arial"/>
          <w:b/>
          <w:iCs/>
          <w:sz w:val="24"/>
          <w:szCs w:val="24"/>
          <w:lang w:val="pl-PL"/>
        </w:rPr>
      </w:pPr>
      <w:r w:rsidRPr="007A74F9">
        <w:rPr>
          <w:rFonts w:ascii="Arial" w:eastAsia="Calibri" w:hAnsi="Arial" w:cs="Arial"/>
          <w:b/>
          <w:iCs/>
          <w:sz w:val="24"/>
          <w:szCs w:val="24"/>
          <w:lang w:val="pl-PL"/>
        </w:rPr>
        <w:t>o przynależności lub braku przynależności do tej samej grupy kapitałowej</w:t>
      </w:r>
    </w:p>
    <w:p w14:paraId="08ADCFFF" w14:textId="77777777" w:rsidR="007A74F9" w:rsidRPr="007A74F9" w:rsidRDefault="007A74F9" w:rsidP="007A74F9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</w:p>
    <w:p w14:paraId="69B2090D" w14:textId="77777777" w:rsidR="007A74F9" w:rsidRDefault="007A74F9" w:rsidP="007A74F9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7A74F9">
        <w:rPr>
          <w:rFonts w:ascii="Arial" w:eastAsia="Calibri" w:hAnsi="Arial" w:cs="Arial"/>
          <w:sz w:val="24"/>
          <w:szCs w:val="24"/>
          <w:lang w:val="pl-PL"/>
        </w:rPr>
        <w:t>Nazwa</w:t>
      </w:r>
      <w:r>
        <w:rPr>
          <w:rFonts w:ascii="Arial" w:eastAsia="Calibri" w:hAnsi="Arial" w:cs="Arial"/>
          <w:sz w:val="24"/>
          <w:szCs w:val="24"/>
          <w:lang w:val="pl-PL"/>
        </w:rPr>
        <w:t xml:space="preserve"> </w:t>
      </w:r>
      <w:r w:rsidRPr="007A74F9">
        <w:rPr>
          <w:rFonts w:ascii="Arial" w:eastAsia="Calibri" w:hAnsi="Arial" w:cs="Arial"/>
          <w:sz w:val="24"/>
          <w:szCs w:val="24"/>
          <w:lang w:val="pl-PL"/>
        </w:rPr>
        <w:t>Wykonawcy:</w:t>
      </w:r>
    </w:p>
    <w:p w14:paraId="0F112D4D" w14:textId="2F62505F" w:rsidR="007A74F9" w:rsidRPr="007A74F9" w:rsidRDefault="007A74F9" w:rsidP="007A74F9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7A74F9">
        <w:rPr>
          <w:rFonts w:ascii="Arial" w:eastAsia="Calibri" w:hAnsi="Arial" w:cs="Arial"/>
          <w:sz w:val="24"/>
          <w:szCs w:val="24"/>
          <w:lang w:val="pl-PL"/>
        </w:rPr>
        <w:t xml:space="preserve"> .......................................................................................................................................</w:t>
      </w:r>
    </w:p>
    <w:p w14:paraId="2103A2C7" w14:textId="77777777" w:rsidR="007A74F9" w:rsidRPr="007A74F9" w:rsidRDefault="007A74F9" w:rsidP="007A74F9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7A74F9">
        <w:rPr>
          <w:rFonts w:ascii="Arial" w:eastAsia="Calibri" w:hAnsi="Arial" w:cs="Arial"/>
          <w:sz w:val="24"/>
          <w:szCs w:val="24"/>
          <w:lang w:val="pl-PL"/>
        </w:rPr>
        <w:t>.......................................................................................................................................</w:t>
      </w:r>
    </w:p>
    <w:p w14:paraId="4A9F604A" w14:textId="77777777" w:rsidR="007A74F9" w:rsidRDefault="007A74F9" w:rsidP="007A74F9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7A74F9">
        <w:rPr>
          <w:rFonts w:ascii="Arial" w:eastAsia="Calibri" w:hAnsi="Arial" w:cs="Arial"/>
          <w:sz w:val="24"/>
          <w:szCs w:val="24"/>
          <w:lang w:val="pl-PL"/>
        </w:rPr>
        <w:t>Siedziba</w:t>
      </w:r>
      <w:r>
        <w:rPr>
          <w:rFonts w:ascii="Arial" w:eastAsia="Calibri" w:hAnsi="Arial" w:cs="Arial"/>
          <w:sz w:val="24"/>
          <w:szCs w:val="24"/>
          <w:lang w:val="pl-PL"/>
        </w:rPr>
        <w:t xml:space="preserve"> </w:t>
      </w:r>
      <w:r w:rsidRPr="007A74F9">
        <w:rPr>
          <w:rFonts w:ascii="Arial" w:eastAsia="Calibri" w:hAnsi="Arial" w:cs="Arial"/>
          <w:sz w:val="24"/>
          <w:szCs w:val="24"/>
          <w:lang w:val="pl-PL"/>
        </w:rPr>
        <w:t>Wykonawcy:</w:t>
      </w:r>
    </w:p>
    <w:p w14:paraId="2388662D" w14:textId="6E122EEE" w:rsidR="007A74F9" w:rsidRPr="007A74F9" w:rsidRDefault="007A74F9" w:rsidP="007A74F9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7A74F9">
        <w:rPr>
          <w:rFonts w:ascii="Arial" w:eastAsia="Calibri" w:hAnsi="Arial" w:cs="Arial"/>
          <w:sz w:val="24"/>
          <w:szCs w:val="24"/>
          <w:lang w:val="pl-PL"/>
        </w:rPr>
        <w:t xml:space="preserve"> .......................................................................................................................................</w:t>
      </w:r>
    </w:p>
    <w:p w14:paraId="42C49F2E" w14:textId="77777777" w:rsidR="007A74F9" w:rsidRPr="007A74F9" w:rsidRDefault="007A74F9" w:rsidP="007A74F9">
      <w:pPr>
        <w:spacing w:after="0"/>
        <w:ind w:left="15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7A74F9">
        <w:rPr>
          <w:rFonts w:ascii="Arial" w:eastAsia="Calibri" w:hAnsi="Arial" w:cs="Arial"/>
          <w:sz w:val="24"/>
          <w:szCs w:val="24"/>
          <w:lang w:val="pl-PL"/>
        </w:rPr>
        <w:t>.......................................................................................................................................</w:t>
      </w:r>
    </w:p>
    <w:p w14:paraId="0C1B8D34" w14:textId="7AC92232" w:rsidR="007A74F9" w:rsidRPr="007A74F9" w:rsidRDefault="007A74F9" w:rsidP="007A74F9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7A74F9">
        <w:rPr>
          <w:rFonts w:ascii="Arial" w:eastAsia="Calibri" w:hAnsi="Arial" w:cs="Arial"/>
          <w:sz w:val="24"/>
          <w:szCs w:val="24"/>
          <w:lang w:val="pl-PL"/>
        </w:rPr>
        <w:t>Przystępując do postępowania o udzielenie zamówienia publicznego w trybie przetargu nieograniczonego na zadanie pn.</w:t>
      </w:r>
      <w:r w:rsidRPr="007A74F9">
        <w:rPr>
          <w:lang w:val="pl-PL"/>
        </w:rPr>
        <w:t xml:space="preserve"> </w:t>
      </w:r>
      <w:r w:rsidR="001D64DD" w:rsidRPr="001D64DD">
        <w:rPr>
          <w:rFonts w:ascii="Arial" w:eastAsia="Times New Roman" w:hAnsi="Arial" w:cs="Arial"/>
          <w:b/>
          <w:bCs/>
          <w:sz w:val="24"/>
          <w:szCs w:val="24"/>
          <w:lang w:val="pl-PL" w:eastAsia="ar-SA"/>
        </w:rPr>
        <w:t>„Rozbudowa instalacji biologicznego przetwarzania odpadów biodegradowalnych selektywnie zebranych, w m. Ruda k/Wielunia” w zakresie realizacji zadania - zakup i dostawa sprzętu mobilnego – rozdrabniacza mobilnego”</w:t>
      </w:r>
      <w:r w:rsidR="00B07B76">
        <w:rPr>
          <w:rFonts w:ascii="Arial" w:eastAsia="Times New Roman" w:hAnsi="Arial" w:cs="Arial"/>
          <w:b/>
          <w:bCs/>
          <w:sz w:val="24"/>
          <w:szCs w:val="24"/>
          <w:lang w:val="pl-PL" w:eastAsia="ar-SA"/>
        </w:rPr>
        <w:t xml:space="preserve">, </w:t>
      </w:r>
      <w:r>
        <w:rPr>
          <w:rFonts w:ascii="Arial" w:eastAsia="Times New Roman" w:hAnsi="Arial" w:cs="Arial"/>
          <w:b/>
          <w:bCs/>
          <w:sz w:val="24"/>
          <w:szCs w:val="24"/>
          <w:lang w:val="pl-PL" w:eastAsia="ar-SA"/>
        </w:rPr>
        <w:t xml:space="preserve"> </w:t>
      </w:r>
      <w:r w:rsidRPr="007A74F9">
        <w:rPr>
          <w:rFonts w:ascii="Arial" w:eastAsia="Calibri" w:hAnsi="Arial" w:cs="Arial"/>
          <w:noProof/>
          <w:sz w:val="24"/>
          <w:szCs w:val="24"/>
          <w:lang w:val="pl-PL"/>
        </w:rPr>
        <w:t xml:space="preserve">na podstawie art. 108 ust. 1 pkt 5 </w:t>
      </w:r>
      <w:r w:rsidRPr="007A74F9">
        <w:rPr>
          <w:rFonts w:ascii="Arial" w:eastAsia="Calibri" w:hAnsi="Arial" w:cs="Arial"/>
          <w:sz w:val="24"/>
          <w:szCs w:val="24"/>
          <w:lang w:val="pl-PL"/>
        </w:rPr>
        <w:t>ustawy Prawo zamówień publicznych oświadczam/my, że:</w:t>
      </w:r>
    </w:p>
    <w:p w14:paraId="1804CBD3" w14:textId="77777777" w:rsidR="007A74F9" w:rsidRPr="007A74F9" w:rsidRDefault="007A74F9" w:rsidP="007A74F9">
      <w:pPr>
        <w:widowControl w:val="0"/>
        <w:numPr>
          <w:ilvl w:val="0"/>
          <w:numId w:val="10"/>
        </w:numPr>
        <w:tabs>
          <w:tab w:val="left" w:pos="426"/>
        </w:tabs>
        <w:spacing w:after="60" w:line="240" w:lineRule="auto"/>
        <w:ind w:left="425" w:right="-284" w:hanging="425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7A74F9">
        <w:rPr>
          <w:rFonts w:ascii="Arial" w:eastAsia="Calibri" w:hAnsi="Arial" w:cs="Arial"/>
          <w:sz w:val="24"/>
          <w:szCs w:val="24"/>
          <w:lang w:val="pl-PL"/>
        </w:rPr>
        <w:t>należę/</w:t>
      </w:r>
      <w:proofErr w:type="spellStart"/>
      <w:r w:rsidRPr="007A74F9">
        <w:rPr>
          <w:rFonts w:ascii="Arial" w:eastAsia="Calibri" w:hAnsi="Arial" w:cs="Arial"/>
          <w:sz w:val="24"/>
          <w:szCs w:val="24"/>
          <w:lang w:val="pl-PL"/>
        </w:rPr>
        <w:t>ymy</w:t>
      </w:r>
      <w:proofErr w:type="spellEnd"/>
      <w:r w:rsidRPr="007A74F9">
        <w:rPr>
          <w:rFonts w:ascii="Arial" w:eastAsia="Calibri" w:hAnsi="Arial" w:cs="Arial"/>
          <w:sz w:val="24"/>
          <w:szCs w:val="24"/>
          <w:lang w:val="pl-PL"/>
        </w:rPr>
        <w:t xml:space="preserve"> do tej samej grupy kapitałowej (w rozumieniu ustawy z dnia 16 lutego 2007r. o ochronie konkurencji i konsumentów – Dz. U. z 2020 r. poz. 1076 ze zm.),</w:t>
      </w:r>
      <w:r w:rsidRPr="007A74F9">
        <w:rPr>
          <w:rFonts w:ascii="Arial" w:eastAsia="Calibri" w:hAnsi="Arial" w:cs="Arial"/>
          <w:sz w:val="24"/>
          <w:szCs w:val="24"/>
          <w:lang w:val="pl-PL"/>
        </w:rPr>
        <w:br/>
        <w:t xml:space="preserve">o której mowa w </w:t>
      </w:r>
      <w:r w:rsidRPr="007A74F9">
        <w:rPr>
          <w:rFonts w:ascii="Arial" w:eastAsia="Calibri" w:hAnsi="Arial" w:cs="Arial"/>
          <w:noProof/>
          <w:sz w:val="24"/>
          <w:szCs w:val="24"/>
          <w:lang w:val="pl-PL"/>
        </w:rPr>
        <w:t xml:space="preserve">art. 108 ust. 1 pkt 5 </w:t>
      </w:r>
      <w:r w:rsidRPr="007A74F9">
        <w:rPr>
          <w:rFonts w:ascii="Arial" w:eastAsia="Calibri" w:hAnsi="Arial" w:cs="Arial"/>
          <w:sz w:val="24"/>
          <w:szCs w:val="24"/>
          <w:lang w:val="pl-PL"/>
        </w:rPr>
        <w:t xml:space="preserve">ustawy </w:t>
      </w:r>
      <w:proofErr w:type="spellStart"/>
      <w:r w:rsidRPr="007A74F9">
        <w:rPr>
          <w:rFonts w:ascii="Arial" w:eastAsia="Calibri" w:hAnsi="Arial" w:cs="Arial"/>
          <w:sz w:val="24"/>
          <w:szCs w:val="24"/>
          <w:lang w:val="pl-PL"/>
        </w:rPr>
        <w:t>Pzp</w:t>
      </w:r>
      <w:proofErr w:type="spellEnd"/>
      <w:r w:rsidRPr="007A74F9">
        <w:rPr>
          <w:rFonts w:ascii="Arial" w:eastAsia="Calibri" w:hAnsi="Arial" w:cs="Arial"/>
          <w:sz w:val="24"/>
          <w:szCs w:val="24"/>
          <w:lang w:val="pl-PL"/>
        </w:rPr>
        <w:t>, w skład której wchodzą następujące podmioty*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"/>
        <w:gridCol w:w="8185"/>
      </w:tblGrid>
      <w:tr w:rsidR="007A74F9" w:rsidRPr="007A74F9" w14:paraId="0C61C7CB" w14:textId="77777777" w:rsidTr="00CD32FE">
        <w:trPr>
          <w:trHeight w:val="64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1F85" w14:textId="77777777" w:rsidR="007A74F9" w:rsidRPr="007A74F9" w:rsidRDefault="007A74F9" w:rsidP="00CD32FE">
            <w:pPr>
              <w:widowControl w:val="0"/>
              <w:spacing w:before="120" w:after="120"/>
              <w:jc w:val="center"/>
              <w:rPr>
                <w:rFonts w:ascii="Arial" w:eastAsia="Calibri" w:hAnsi="Arial" w:cs="Arial"/>
                <w:sz w:val="24"/>
                <w:szCs w:val="24"/>
                <w:lang w:val="pl-PL"/>
              </w:rPr>
            </w:pPr>
            <w:r w:rsidRPr="007A74F9">
              <w:rPr>
                <w:rFonts w:ascii="Arial" w:eastAsia="Calibri" w:hAnsi="Arial" w:cs="Arial"/>
                <w:sz w:val="24"/>
                <w:szCs w:val="24"/>
                <w:lang w:val="pl-PL"/>
              </w:rPr>
              <w:lastRenderedPageBreak/>
              <w:t>Lp.</w:t>
            </w:r>
          </w:p>
        </w:tc>
        <w:tc>
          <w:tcPr>
            <w:tcW w:w="8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D7D4" w14:textId="77777777" w:rsidR="007A74F9" w:rsidRPr="007A74F9" w:rsidRDefault="007A74F9" w:rsidP="00CD32FE">
            <w:pPr>
              <w:widowControl w:val="0"/>
              <w:spacing w:before="120" w:after="120"/>
              <w:jc w:val="center"/>
              <w:rPr>
                <w:rFonts w:ascii="Arial" w:eastAsia="Calibri" w:hAnsi="Arial" w:cs="Arial"/>
                <w:sz w:val="24"/>
                <w:szCs w:val="24"/>
                <w:lang w:val="pl-PL"/>
              </w:rPr>
            </w:pPr>
            <w:r w:rsidRPr="007A74F9">
              <w:rPr>
                <w:rFonts w:ascii="Arial" w:eastAsia="Calibri" w:hAnsi="Arial" w:cs="Arial"/>
                <w:sz w:val="24"/>
                <w:szCs w:val="24"/>
                <w:lang w:val="pl-PL"/>
              </w:rPr>
              <w:t>Podmioty należące do grupy kapitałowej</w:t>
            </w:r>
          </w:p>
        </w:tc>
      </w:tr>
      <w:tr w:rsidR="007A74F9" w:rsidRPr="007A74F9" w14:paraId="3482A47C" w14:textId="77777777" w:rsidTr="00CD32FE">
        <w:trPr>
          <w:trHeight w:val="50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8041" w14:textId="77777777" w:rsidR="007A74F9" w:rsidRPr="007A74F9" w:rsidRDefault="007A74F9" w:rsidP="00CD32FE">
            <w:pPr>
              <w:widowControl w:val="0"/>
              <w:spacing w:before="120" w:after="120" w:line="480" w:lineRule="auto"/>
              <w:jc w:val="center"/>
              <w:rPr>
                <w:rFonts w:ascii="Arial" w:eastAsia="Calibri" w:hAnsi="Arial" w:cs="Arial"/>
                <w:sz w:val="24"/>
                <w:szCs w:val="24"/>
                <w:lang w:val="pl-PL"/>
              </w:rPr>
            </w:pPr>
            <w:r w:rsidRPr="007A74F9">
              <w:rPr>
                <w:rFonts w:ascii="Arial" w:eastAsia="Calibri" w:hAnsi="Arial" w:cs="Arial"/>
                <w:sz w:val="24"/>
                <w:szCs w:val="24"/>
                <w:lang w:val="pl-PL"/>
              </w:rPr>
              <w:t>1</w:t>
            </w:r>
          </w:p>
        </w:tc>
        <w:tc>
          <w:tcPr>
            <w:tcW w:w="8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6F85B" w14:textId="77777777" w:rsidR="007A74F9" w:rsidRPr="007A74F9" w:rsidRDefault="007A74F9" w:rsidP="00CD32FE">
            <w:pPr>
              <w:widowControl w:val="0"/>
              <w:spacing w:line="480" w:lineRule="auto"/>
              <w:jc w:val="center"/>
              <w:rPr>
                <w:rFonts w:ascii="Arial" w:eastAsia="Calibri" w:hAnsi="Arial" w:cs="Arial"/>
                <w:sz w:val="24"/>
                <w:szCs w:val="24"/>
                <w:lang w:val="pl-PL"/>
              </w:rPr>
            </w:pPr>
          </w:p>
        </w:tc>
      </w:tr>
    </w:tbl>
    <w:p w14:paraId="12ECF254" w14:textId="77777777" w:rsidR="007A74F9" w:rsidRPr="007A74F9" w:rsidRDefault="007A74F9" w:rsidP="007A74F9">
      <w:pPr>
        <w:widowControl w:val="0"/>
        <w:numPr>
          <w:ilvl w:val="0"/>
          <w:numId w:val="10"/>
        </w:numPr>
        <w:tabs>
          <w:tab w:val="num" w:pos="426"/>
        </w:tabs>
        <w:spacing w:after="0" w:line="240" w:lineRule="auto"/>
        <w:ind w:left="426" w:right="-143" w:hanging="426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7A74F9">
        <w:rPr>
          <w:rFonts w:ascii="Arial" w:eastAsia="Calibri" w:hAnsi="Arial" w:cs="Arial"/>
          <w:sz w:val="24"/>
          <w:szCs w:val="24"/>
          <w:lang w:val="pl-PL"/>
        </w:rPr>
        <w:t>nie należę/</w:t>
      </w:r>
      <w:proofErr w:type="spellStart"/>
      <w:r w:rsidRPr="007A74F9">
        <w:rPr>
          <w:rFonts w:ascii="Arial" w:eastAsia="Calibri" w:hAnsi="Arial" w:cs="Arial"/>
          <w:sz w:val="24"/>
          <w:szCs w:val="24"/>
          <w:lang w:val="pl-PL"/>
        </w:rPr>
        <w:t>ymy</w:t>
      </w:r>
      <w:proofErr w:type="spellEnd"/>
      <w:r w:rsidRPr="007A74F9">
        <w:rPr>
          <w:rFonts w:ascii="Arial" w:eastAsia="Calibri" w:hAnsi="Arial" w:cs="Arial"/>
          <w:sz w:val="24"/>
          <w:szCs w:val="24"/>
          <w:lang w:val="pl-PL"/>
        </w:rPr>
        <w:t xml:space="preserve"> do tej samej grupy kapitałowej (w rozumieniu ustawy z dnia 16 lutego 2007 r. o ochronie konkurencji i konsumentów – Dz. U. z 2020 r. poz. 1076 ze zm.), o której mowa w art.</w:t>
      </w:r>
      <w:r w:rsidRPr="007A74F9">
        <w:rPr>
          <w:rFonts w:ascii="Arial" w:eastAsia="Calibri" w:hAnsi="Arial" w:cs="Arial"/>
          <w:noProof/>
          <w:sz w:val="24"/>
          <w:szCs w:val="24"/>
          <w:lang w:val="pl-PL"/>
        </w:rPr>
        <w:t xml:space="preserve"> 108 ust. 1 pkt 5 </w:t>
      </w:r>
      <w:r w:rsidRPr="007A74F9">
        <w:rPr>
          <w:rFonts w:ascii="Arial" w:eastAsia="Calibri" w:hAnsi="Arial" w:cs="Arial"/>
          <w:sz w:val="24"/>
          <w:szCs w:val="24"/>
          <w:lang w:val="pl-PL"/>
        </w:rPr>
        <w:t xml:space="preserve">ustawy </w:t>
      </w:r>
      <w:proofErr w:type="spellStart"/>
      <w:r w:rsidRPr="007A74F9">
        <w:rPr>
          <w:rFonts w:ascii="Arial" w:eastAsia="Calibri" w:hAnsi="Arial" w:cs="Arial"/>
          <w:sz w:val="24"/>
          <w:szCs w:val="24"/>
          <w:lang w:val="pl-PL"/>
        </w:rPr>
        <w:t>Pzp</w:t>
      </w:r>
      <w:proofErr w:type="spellEnd"/>
      <w:r w:rsidRPr="007A74F9">
        <w:rPr>
          <w:rFonts w:ascii="Arial" w:eastAsia="Calibri" w:hAnsi="Arial" w:cs="Arial"/>
          <w:sz w:val="24"/>
          <w:szCs w:val="24"/>
          <w:lang w:val="pl-PL"/>
        </w:rPr>
        <w:t xml:space="preserve"> *.</w:t>
      </w:r>
    </w:p>
    <w:p w14:paraId="27194CB8" w14:textId="77777777" w:rsidR="007A74F9" w:rsidRPr="007A74F9" w:rsidRDefault="007A74F9" w:rsidP="007A74F9">
      <w:pPr>
        <w:widowControl w:val="0"/>
        <w:spacing w:after="0" w:line="240" w:lineRule="auto"/>
        <w:ind w:left="426" w:right="-143"/>
        <w:jc w:val="both"/>
        <w:rPr>
          <w:rFonts w:ascii="Arial" w:eastAsia="Calibri" w:hAnsi="Arial" w:cs="Arial"/>
          <w:i/>
          <w:sz w:val="20"/>
          <w:szCs w:val="20"/>
          <w:lang w:val="pl-PL"/>
        </w:rPr>
      </w:pPr>
    </w:p>
    <w:p w14:paraId="10A0FE45" w14:textId="77777777" w:rsidR="007A74F9" w:rsidRPr="007A74F9" w:rsidRDefault="007A74F9" w:rsidP="007A74F9">
      <w:pPr>
        <w:widowControl w:val="0"/>
        <w:spacing w:after="0" w:line="240" w:lineRule="auto"/>
        <w:ind w:left="426" w:right="-143"/>
        <w:jc w:val="both"/>
        <w:rPr>
          <w:rFonts w:ascii="Arial" w:eastAsia="Calibri" w:hAnsi="Arial" w:cs="Arial"/>
          <w:i/>
          <w:sz w:val="20"/>
          <w:szCs w:val="20"/>
          <w:lang w:val="pl-PL"/>
        </w:rPr>
      </w:pPr>
      <w:r w:rsidRPr="007A74F9">
        <w:rPr>
          <w:rFonts w:ascii="Arial" w:eastAsia="Calibri" w:hAnsi="Arial" w:cs="Arial"/>
          <w:i/>
          <w:sz w:val="20"/>
          <w:szCs w:val="20"/>
          <w:lang w:val="pl-PL"/>
        </w:rPr>
        <w:t>*Zaznaczyć odpowiedni kwadrat.</w:t>
      </w:r>
    </w:p>
    <w:p w14:paraId="0B47653A" w14:textId="77777777" w:rsidR="007A74F9" w:rsidRPr="007A74F9" w:rsidRDefault="007A74F9" w:rsidP="007A74F9">
      <w:pPr>
        <w:widowControl w:val="0"/>
        <w:tabs>
          <w:tab w:val="num" w:pos="426"/>
        </w:tabs>
        <w:spacing w:after="0" w:line="240" w:lineRule="auto"/>
        <w:ind w:left="426" w:right="-143"/>
        <w:jc w:val="both"/>
        <w:rPr>
          <w:rFonts w:ascii="Arial" w:eastAsia="Calibri" w:hAnsi="Arial" w:cs="Arial"/>
          <w:sz w:val="24"/>
          <w:szCs w:val="24"/>
          <w:lang w:val="pl-PL"/>
        </w:rPr>
      </w:pPr>
    </w:p>
    <w:p w14:paraId="4D031279" w14:textId="77777777" w:rsidR="007A74F9" w:rsidRPr="007A74F9" w:rsidRDefault="007A74F9" w:rsidP="007A74F9">
      <w:pPr>
        <w:widowControl w:val="0"/>
        <w:spacing w:after="0"/>
        <w:ind w:left="709" w:right="-142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7A74F9">
        <w:rPr>
          <w:rFonts w:ascii="Arial" w:eastAsia="Calibri" w:hAnsi="Arial" w:cs="Arial"/>
          <w:sz w:val="24"/>
          <w:szCs w:val="24"/>
          <w:lang w:val="pl-PL"/>
        </w:rPr>
        <w:t>W przypadku gdy Wykonawca oświadczy, że należy do tej samej grupy kapitałowej winien złożyć niniejsze oświadczenie wraz z dokumentami lub informacjami potwierdzającymi przygotowanie oferty niezależnie od innego Wykonawcy należącego do tej samej grupy kapitałowej.</w:t>
      </w:r>
    </w:p>
    <w:p w14:paraId="09E892D6" w14:textId="77777777" w:rsidR="007A74F9" w:rsidRPr="007A74F9" w:rsidRDefault="007A74F9" w:rsidP="007A74F9">
      <w:pPr>
        <w:widowControl w:val="0"/>
        <w:spacing w:after="0"/>
        <w:ind w:left="709" w:right="-142"/>
        <w:jc w:val="both"/>
        <w:rPr>
          <w:rFonts w:ascii="Arial" w:eastAsia="Calibri" w:hAnsi="Arial" w:cs="Arial"/>
          <w:sz w:val="24"/>
          <w:szCs w:val="24"/>
          <w:lang w:val="pl-PL"/>
        </w:rPr>
      </w:pPr>
    </w:p>
    <w:p w14:paraId="3A55DE47" w14:textId="77777777" w:rsidR="007A74F9" w:rsidRPr="007A74F9" w:rsidRDefault="007A74F9" w:rsidP="007A74F9">
      <w:pPr>
        <w:widowControl w:val="0"/>
        <w:spacing w:after="0"/>
        <w:ind w:left="709" w:right="-142"/>
        <w:jc w:val="both"/>
        <w:rPr>
          <w:rFonts w:ascii="Arial" w:eastAsia="Calibri" w:hAnsi="Arial" w:cs="Arial"/>
          <w:b/>
          <w:bCs/>
          <w:sz w:val="24"/>
          <w:szCs w:val="24"/>
          <w:lang w:val="pl-PL"/>
        </w:rPr>
      </w:pPr>
      <w:r w:rsidRPr="007A74F9">
        <w:rPr>
          <w:rFonts w:ascii="Arial" w:eastAsia="Calibri" w:hAnsi="Arial" w:cs="Arial"/>
          <w:bCs/>
          <w:iCs/>
          <w:sz w:val="24"/>
          <w:szCs w:val="24"/>
          <w:lang w:val="pl-PL"/>
        </w:rPr>
        <w:t>W przypadku wspólnego ubiegania się o zamówienie przez Wykonawców niniejsze oświadczenie składa odrębnie każdy z Wykonawców wspólnie ubiegających się o zamówienie.</w:t>
      </w:r>
      <w:r w:rsidRPr="007A74F9">
        <w:rPr>
          <w:rFonts w:ascii="Arial" w:eastAsia="Times New Roman" w:hAnsi="Arial" w:cs="Arial"/>
          <w:sz w:val="24"/>
          <w:szCs w:val="24"/>
          <w:lang w:val="pl-PL" w:eastAsia="pl-PL"/>
        </w:rPr>
        <w:t xml:space="preserve"> Dotyczy również wspólników spółki cywilnej.</w:t>
      </w:r>
    </w:p>
    <w:p w14:paraId="0B3D2F06" w14:textId="77777777" w:rsidR="007A74F9" w:rsidRPr="007A74F9" w:rsidRDefault="007A74F9" w:rsidP="007A74F9">
      <w:pPr>
        <w:widowControl w:val="0"/>
        <w:spacing w:after="0"/>
        <w:ind w:left="709" w:right="-142"/>
        <w:jc w:val="both"/>
        <w:rPr>
          <w:rFonts w:ascii="Arial" w:eastAsia="Calibri" w:hAnsi="Arial" w:cs="Arial"/>
          <w:b/>
          <w:bCs/>
          <w:i/>
          <w:iCs/>
          <w:lang w:val="pl-PL"/>
        </w:rPr>
      </w:pPr>
    </w:p>
    <w:p w14:paraId="4541BBDE" w14:textId="77777777" w:rsidR="007A74F9" w:rsidRPr="007A74F9" w:rsidRDefault="007A74F9" w:rsidP="007A74F9">
      <w:pPr>
        <w:widowControl w:val="0"/>
        <w:spacing w:after="0"/>
        <w:ind w:left="709" w:right="-142"/>
        <w:jc w:val="both"/>
        <w:rPr>
          <w:rFonts w:ascii="Arial" w:eastAsia="Calibri" w:hAnsi="Arial" w:cs="Arial"/>
          <w:b/>
          <w:i/>
          <w:lang w:val="pl-PL"/>
        </w:rPr>
      </w:pPr>
      <w:r w:rsidRPr="007A74F9">
        <w:rPr>
          <w:rFonts w:ascii="Arial" w:eastAsia="Calibri" w:hAnsi="Arial" w:cs="Arial"/>
          <w:b/>
          <w:bCs/>
          <w:i/>
          <w:iCs/>
          <w:lang w:val="pl-PL"/>
        </w:rPr>
        <w:t>Oświadczenie należy podpisać kwalifikowanym podpisem elektronicznym</w:t>
      </w:r>
      <w:r w:rsidRPr="007A74F9">
        <w:rPr>
          <w:rFonts w:ascii="Arial" w:eastAsia="Calibri" w:hAnsi="Arial" w:cs="Arial"/>
          <w:b/>
          <w:i/>
          <w:lang w:val="pl-PL"/>
        </w:rPr>
        <w:t xml:space="preserve"> przez osobę(</w:t>
      </w:r>
      <w:proofErr w:type="spellStart"/>
      <w:r w:rsidRPr="007A74F9">
        <w:rPr>
          <w:rFonts w:ascii="Arial" w:eastAsia="Calibri" w:hAnsi="Arial" w:cs="Arial"/>
          <w:b/>
          <w:i/>
          <w:lang w:val="pl-PL"/>
        </w:rPr>
        <w:t>osby</w:t>
      </w:r>
      <w:proofErr w:type="spellEnd"/>
      <w:r w:rsidRPr="007A74F9">
        <w:rPr>
          <w:rFonts w:ascii="Arial" w:eastAsia="Calibri" w:hAnsi="Arial" w:cs="Arial"/>
          <w:b/>
          <w:i/>
          <w:lang w:val="pl-PL"/>
        </w:rPr>
        <w:t xml:space="preserve">) upoważnioną(e) do podpisania niniejszej oferty w imieniu Wykonawcy. </w:t>
      </w:r>
    </w:p>
    <w:p w14:paraId="05D10074" w14:textId="77777777" w:rsidR="007A74F9" w:rsidRPr="007A74F9" w:rsidRDefault="007A74F9" w:rsidP="007A74F9">
      <w:pPr>
        <w:rPr>
          <w:lang w:val="pl-PL"/>
        </w:rPr>
      </w:pPr>
    </w:p>
    <w:p w14:paraId="60BDF2A5" w14:textId="2BBC97E1" w:rsidR="00E929B4" w:rsidRPr="007A74F9" w:rsidRDefault="00E929B4" w:rsidP="00690C07">
      <w:pPr>
        <w:rPr>
          <w:lang w:val="pl-PL"/>
        </w:rPr>
      </w:pPr>
    </w:p>
    <w:sectPr w:rsidR="00E929B4" w:rsidRPr="007A74F9" w:rsidSect="007A74F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67" w:bottom="1440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934C7" w14:textId="77777777" w:rsidR="008E3899" w:rsidRDefault="008E3899" w:rsidP="00047F68">
      <w:pPr>
        <w:spacing w:after="0" w:line="240" w:lineRule="auto"/>
      </w:pPr>
      <w:r>
        <w:separator/>
      </w:r>
    </w:p>
  </w:endnote>
  <w:endnote w:type="continuationSeparator" w:id="0">
    <w:p w14:paraId="0905F17E" w14:textId="77777777" w:rsidR="008E3899" w:rsidRDefault="008E3899" w:rsidP="0004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53E5E" w14:textId="77777777" w:rsidR="00047F68" w:rsidRDefault="00047F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C71A6" w14:textId="77777777" w:rsidR="00047F68" w:rsidRDefault="00047F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6955" w14:textId="77777777" w:rsidR="00047F68" w:rsidRDefault="00047F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9FFBB" w14:textId="77777777" w:rsidR="008E3899" w:rsidRDefault="008E3899" w:rsidP="00047F68">
      <w:pPr>
        <w:spacing w:after="0" w:line="240" w:lineRule="auto"/>
      </w:pPr>
      <w:r>
        <w:separator/>
      </w:r>
    </w:p>
  </w:footnote>
  <w:footnote w:type="continuationSeparator" w:id="0">
    <w:p w14:paraId="4FA36F41" w14:textId="77777777" w:rsidR="008E3899" w:rsidRDefault="008E3899" w:rsidP="0004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3E215" w14:textId="77777777" w:rsidR="00047F68" w:rsidRDefault="00047F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CBA71" w14:textId="7CE7F762" w:rsidR="00047F68" w:rsidRDefault="00047F68">
    <w:pPr>
      <w:pStyle w:val="Nagwek"/>
    </w:pPr>
    <w:bookmarkStart w:id="0" w:name="_Hlk192752443"/>
    <w:r>
      <w:rPr>
        <w:noProof/>
      </w:rPr>
      <w:drawing>
        <wp:inline distT="0" distB="0" distL="0" distR="0" wp14:anchorId="7EC6DBD9" wp14:editId="1CD28424">
          <wp:extent cx="5486400" cy="553085"/>
          <wp:effectExtent l="0" t="0" r="0" b="0"/>
          <wp:docPr id="15820701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3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29833306" w14:textId="77777777" w:rsidR="00047F68" w:rsidRDefault="00047F6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E5109" w14:textId="77777777" w:rsidR="00047F68" w:rsidRDefault="00047F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A453B6A"/>
    <w:multiLevelType w:val="hybridMultilevel"/>
    <w:tmpl w:val="490470C8"/>
    <w:lvl w:ilvl="0" w:tplc="151C5588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5871588">
    <w:abstractNumId w:val="8"/>
  </w:num>
  <w:num w:numId="2" w16cid:durableId="1870684292">
    <w:abstractNumId w:val="6"/>
  </w:num>
  <w:num w:numId="3" w16cid:durableId="1383361644">
    <w:abstractNumId w:val="5"/>
  </w:num>
  <w:num w:numId="4" w16cid:durableId="875968353">
    <w:abstractNumId w:val="4"/>
  </w:num>
  <w:num w:numId="5" w16cid:durableId="445925121">
    <w:abstractNumId w:val="7"/>
  </w:num>
  <w:num w:numId="6" w16cid:durableId="756943884">
    <w:abstractNumId w:val="3"/>
  </w:num>
  <w:num w:numId="7" w16cid:durableId="1008139">
    <w:abstractNumId w:val="2"/>
  </w:num>
  <w:num w:numId="8" w16cid:durableId="1761178640">
    <w:abstractNumId w:val="1"/>
  </w:num>
  <w:num w:numId="9" w16cid:durableId="1269895603">
    <w:abstractNumId w:val="0"/>
  </w:num>
  <w:num w:numId="10" w16cid:durableId="105824239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7F68"/>
    <w:rsid w:val="0006063C"/>
    <w:rsid w:val="00067E2D"/>
    <w:rsid w:val="000D2FDF"/>
    <w:rsid w:val="00100800"/>
    <w:rsid w:val="0015074B"/>
    <w:rsid w:val="00157A42"/>
    <w:rsid w:val="001D64DD"/>
    <w:rsid w:val="0029639D"/>
    <w:rsid w:val="002D2CE1"/>
    <w:rsid w:val="003159B8"/>
    <w:rsid w:val="00326F90"/>
    <w:rsid w:val="00392CF9"/>
    <w:rsid w:val="0039640C"/>
    <w:rsid w:val="00412CCC"/>
    <w:rsid w:val="004F3C0B"/>
    <w:rsid w:val="00542A93"/>
    <w:rsid w:val="00641735"/>
    <w:rsid w:val="00690C07"/>
    <w:rsid w:val="006D2277"/>
    <w:rsid w:val="0076766C"/>
    <w:rsid w:val="007A74F9"/>
    <w:rsid w:val="007E419E"/>
    <w:rsid w:val="008E3899"/>
    <w:rsid w:val="009E67D2"/>
    <w:rsid w:val="00A6275E"/>
    <w:rsid w:val="00A727A2"/>
    <w:rsid w:val="00AA1D8D"/>
    <w:rsid w:val="00AE4090"/>
    <w:rsid w:val="00AF6B6D"/>
    <w:rsid w:val="00B07B76"/>
    <w:rsid w:val="00B2171B"/>
    <w:rsid w:val="00B47730"/>
    <w:rsid w:val="00C36EE6"/>
    <w:rsid w:val="00C475FC"/>
    <w:rsid w:val="00C77A99"/>
    <w:rsid w:val="00C93934"/>
    <w:rsid w:val="00CB0664"/>
    <w:rsid w:val="00CE53DB"/>
    <w:rsid w:val="00D32AF4"/>
    <w:rsid w:val="00D92F41"/>
    <w:rsid w:val="00E929B4"/>
    <w:rsid w:val="00EE5252"/>
    <w:rsid w:val="00F11F51"/>
    <w:rsid w:val="00F36B9F"/>
    <w:rsid w:val="00FC693F"/>
    <w:rsid w:val="00FE7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7190FD"/>
  <w14:defaultImageDpi w14:val="300"/>
  <w15:docId w15:val="{33CA65F4-030E-4C68-8E7B-A351F65E7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412</Words>
  <Characters>2474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2881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Sylwester Pyzalski</cp:lastModifiedBy>
  <cp:revision>6</cp:revision>
  <dcterms:created xsi:type="dcterms:W3CDTF">2025-07-15T07:21:00Z</dcterms:created>
  <dcterms:modified xsi:type="dcterms:W3CDTF">2026-03-20T09:06:00Z</dcterms:modified>
  <cp:category/>
</cp:coreProperties>
</file>